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E3206" w14:textId="77777777" w:rsidR="00480861" w:rsidRDefault="00000000">
      <w:pPr>
        <w:pStyle w:val="Title"/>
      </w:pPr>
      <w:r>
        <w:t>Personal Learning Plan</w:t>
      </w:r>
    </w:p>
    <w:p w14:paraId="09B1C90E" w14:textId="77777777" w:rsidR="00480861" w:rsidRDefault="00000000">
      <w:r>
        <w:t>Name: _________________________</w:t>
      </w:r>
      <w:r>
        <w:br/>
      </w:r>
    </w:p>
    <w:p w14:paraId="047ACC65" w14:textId="77777777" w:rsidR="00480861" w:rsidRDefault="00000000">
      <w:pPr>
        <w:pStyle w:val="Heading2"/>
      </w:pPr>
      <w:r>
        <w:t>1. My strongest topic was:</w:t>
      </w:r>
    </w:p>
    <w:p w14:paraId="75FFFBE8" w14:textId="77777777" w:rsidR="00480861" w:rsidRDefault="00000000">
      <w:r>
        <w:t>______________________________________________________________________</w:t>
      </w:r>
      <w:r>
        <w:br/>
      </w:r>
    </w:p>
    <w:p w14:paraId="786FDC7A" w14:textId="77777777" w:rsidR="00480861" w:rsidRDefault="00000000">
      <w:pPr>
        <w:pStyle w:val="Heading2"/>
      </w:pPr>
      <w:r>
        <w:t>2. My weakest topic was:</w:t>
      </w:r>
    </w:p>
    <w:p w14:paraId="766A356B" w14:textId="77777777" w:rsidR="00480861" w:rsidRDefault="00000000">
      <w:r>
        <w:t>______________________________________________________________________</w:t>
      </w:r>
      <w:r>
        <w:br/>
      </w:r>
    </w:p>
    <w:p w14:paraId="639048DF" w14:textId="77777777" w:rsidR="00480861" w:rsidRDefault="00000000">
      <w:pPr>
        <w:pStyle w:val="Heading2"/>
      </w:pPr>
      <w:r>
        <w:t>3. To improve, I will:</w:t>
      </w:r>
    </w:p>
    <w:p w14:paraId="31488EB8" w14:textId="77777777" w:rsidR="00480861" w:rsidRDefault="00000000">
      <w:r>
        <w:t>Re-read notes on: __________________________________________________</w:t>
      </w:r>
    </w:p>
    <w:p w14:paraId="4797FE69" w14:textId="77777777" w:rsidR="00480861" w:rsidRDefault="00000000">
      <w:r>
        <w:t>Ask teacher about: __________________________________________________</w:t>
      </w:r>
    </w:p>
    <w:p w14:paraId="2D07EC9E" w14:textId="77777777" w:rsidR="00480861" w:rsidRDefault="00000000">
      <w:r>
        <w:t>Practice by: __________________________________________________</w:t>
      </w:r>
      <w:r>
        <w:br/>
      </w:r>
    </w:p>
    <w:p w14:paraId="240D4783" w14:textId="77777777" w:rsidR="00480861" w:rsidRDefault="00000000">
      <w:pPr>
        <w:pStyle w:val="Heading2"/>
      </w:pPr>
      <w:r>
        <w:t>4. One thing I found interesting:</w:t>
      </w:r>
    </w:p>
    <w:p w14:paraId="2C7D2576" w14:textId="77777777" w:rsidR="00480861" w:rsidRDefault="00000000">
      <w:r>
        <w:t>______________________________________________________________________</w:t>
      </w:r>
      <w:r>
        <w:br/>
      </w:r>
    </w:p>
    <w:p w14:paraId="5812F489" w14:textId="77777777" w:rsidR="00480861" w:rsidRDefault="00000000">
      <w:pPr>
        <w:pStyle w:val="Heading2"/>
      </w:pPr>
      <w:r>
        <w:t>5. One question I still have:</w:t>
      </w:r>
    </w:p>
    <w:p w14:paraId="6A3C0F59" w14:textId="77777777" w:rsidR="00480861" w:rsidRDefault="00000000">
      <w:r>
        <w:t>______________________________________________________________________</w:t>
      </w:r>
    </w:p>
    <w:sectPr w:rsidR="00480861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4AA64" w14:textId="77777777" w:rsidR="002649B2" w:rsidRDefault="002649B2" w:rsidP="00DE79B5">
      <w:pPr>
        <w:spacing w:after="0" w:line="240" w:lineRule="auto"/>
      </w:pPr>
      <w:r>
        <w:separator/>
      </w:r>
    </w:p>
  </w:endnote>
  <w:endnote w:type="continuationSeparator" w:id="0">
    <w:p w14:paraId="33A0276F" w14:textId="77777777" w:rsidR="002649B2" w:rsidRDefault="002649B2" w:rsidP="00DE7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C77EF" w14:textId="77777777" w:rsidR="002649B2" w:rsidRDefault="002649B2" w:rsidP="00DE79B5">
      <w:pPr>
        <w:spacing w:after="0" w:line="240" w:lineRule="auto"/>
      </w:pPr>
      <w:r>
        <w:separator/>
      </w:r>
    </w:p>
  </w:footnote>
  <w:footnote w:type="continuationSeparator" w:id="0">
    <w:p w14:paraId="4D92E02F" w14:textId="77777777" w:rsidR="002649B2" w:rsidRDefault="002649B2" w:rsidP="00DE7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D0075" w14:textId="0127F1CC" w:rsidR="00DE79B5" w:rsidRDefault="00DE79B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473C7CB" wp14:editId="16EA8091">
          <wp:simplePos x="0" y="0"/>
          <wp:positionH relativeFrom="column">
            <wp:posOffset>-1038225</wp:posOffset>
          </wp:positionH>
          <wp:positionV relativeFrom="paragraph">
            <wp:posOffset>-381000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29624047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6240470" name="Picture 29624047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0742262">
    <w:abstractNumId w:val="8"/>
  </w:num>
  <w:num w:numId="2" w16cid:durableId="485514351">
    <w:abstractNumId w:val="6"/>
  </w:num>
  <w:num w:numId="3" w16cid:durableId="1488129051">
    <w:abstractNumId w:val="5"/>
  </w:num>
  <w:num w:numId="4" w16cid:durableId="175047758">
    <w:abstractNumId w:val="4"/>
  </w:num>
  <w:num w:numId="5" w16cid:durableId="1328940760">
    <w:abstractNumId w:val="7"/>
  </w:num>
  <w:num w:numId="6" w16cid:durableId="1791850792">
    <w:abstractNumId w:val="3"/>
  </w:num>
  <w:num w:numId="7" w16cid:durableId="697585632">
    <w:abstractNumId w:val="2"/>
  </w:num>
  <w:num w:numId="8" w16cid:durableId="797458821">
    <w:abstractNumId w:val="1"/>
  </w:num>
  <w:num w:numId="9" w16cid:durableId="1682775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649B2"/>
    <w:rsid w:val="0029639D"/>
    <w:rsid w:val="00326F90"/>
    <w:rsid w:val="00480861"/>
    <w:rsid w:val="009E236C"/>
    <w:rsid w:val="00AA1D8D"/>
    <w:rsid w:val="00B47730"/>
    <w:rsid w:val="00CB0664"/>
    <w:rsid w:val="00DE79B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C40508"/>
  <w14:defaultImageDpi w14:val="300"/>
  <w15:docId w15:val="{AAAD41BE-FDEF-433C-84F2-E62DE4CC4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3</cp:revision>
  <dcterms:created xsi:type="dcterms:W3CDTF">2013-12-23T23:15:00Z</dcterms:created>
  <dcterms:modified xsi:type="dcterms:W3CDTF">2025-12-31T22:59:00Z</dcterms:modified>
  <cp:category/>
</cp:coreProperties>
</file>